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9232999" name="019e15cc-b4fa-72aa-9d11-0e2cca6d1c3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223481" name="019e15cc-b4fa-72aa-9d11-0e2cca6d1c3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Keller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94000854" name="019e15cf-c138-7da0-b68c-f0ff97f2b7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4010102" name="019e15cf-c138-7da0-b68c-f0ff97f2b7b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82002843" name="019e15e5-db30-7d95-984a-dec064e0d64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6298961" name="019e15e5-db30-7d95-984a-dec064e0d64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22670445" name="019e15e8-168e-7b7b-a8e8-086cfc7bf49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1987565" name="019e15e8-168e-7b7b-a8e8-086cfc7bf49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Kinderzimmer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80128342" name="019e15ea-1e6e-7b9b-a9e8-a3225fa3ab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3808627" name="019e15ea-1e6e-7b9b-a9e8-a3225fa3ab0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Estrich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21770754" name="019e15eb-b988-74d7-9e6c-c781a33b3f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5149795" name="019e15eb-b988-74d7-9e6c-c781a33b3f3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Haller 63, 8424 Embrach</w:t>
          </w:r>
        </w:p>
        <w:p>
          <w:pPr>
            <w:spacing w:before="0" w:after="0"/>
          </w:pPr>
          <w:r>
            <w:t>645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